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157 Disco-Slow Ювенали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Міщенко Альона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Марія Chirva (Київ)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#122 Марія Коссе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